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4429376" name="6076755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433028" name="60767550-26b8-11f1-a286-bdf18dc8eea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0712852" name="6402f77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086919" name="6402f770-26b8-11f1-a286-bdf18dc8eea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6159848" name="7480016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4293" name="74800160-26b8-11f1-a286-bdf18dc8eea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222391" name="7adabeb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103032" name="7adabeb0-26b8-11f1-a286-bdf18dc8eea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414199" name="8ad181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044663" name="8ad181a0-26b8-11f1-a286-bdf18dc8eea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1187823" name="8dd9df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920085" name="8dd9dfa0-26b8-11f1-a286-bdf18dc8eea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102703" name="191e931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735730" name="191e9310-26bb-11f1-a286-bdf18dc8eea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4284261" name="1f8b2ab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901576" name="1f8b2ab0-26bb-11f1-a286-bdf18dc8ee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6902630" name="5a7a07d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1650612" name="5a7a07d0-26bc-11f1-a286-bdf18dc8eea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6826584" name="5d782ca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8589699" name="5d782ca0-26bc-11f1-a286-bdf18dc8ee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 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6275478" name="8654883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318296" name="86548830-26bc-11f1-a286-bdf18dc8eea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7055681" name="8e8209b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3120312" name="8e8209b0-26bc-11f1-a286-bdf18dc8eea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8348305" name="d3da922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44501" name="d3da9220-26bc-11f1-a286-bdf18dc8eea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887255" name="d87b6a7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217137" name="d87b6a70-26bc-11f1-a286-bdf18dc8eea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